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186 Baby dance Діти Team Rising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Тетяна Фурманова</w:t>
      </w:r>
    </w:p>
    <w:p>
      <w:pPr>
        <w:spacing w:before="0" w:after="0"/>
      </w:pPr>
      <w:r>
        <w:t>B - Тетяна Тизенберг</w:t>
      </w:r>
    </w:p>
    <w:p>
      <w:pPr>
        <w:spacing w:before="0" w:after="0"/>
      </w:pPr>
      <w:r>
        <w:t>C - Альона Міщенко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#825 PARADISE Dance Center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825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